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2741165" name="7b8229f0-d73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016207" name="7b8229f0-d732-11f0-a98b-615e6b1312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Waschküche / 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6577325" name="ee1251c0-d73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875019" name="ee1251c0-d732-11f0-a98b-615e6b1312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3044645" name="3efcbc6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4626769" name="3efcbc60-d733-11f0-a98b-615e6b1312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4509739" name="5266d42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8084145" name="5266d420-d733-11f0-a98b-615e6b1312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5794362" name="a1a5ffc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5431240" name="a1a5ffc0-d733-11f0-a98b-615e6b1312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7851219" name="bb3b124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706863" name="bb3b1240-d733-11f0-a98b-615e6b1312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5474779" name="eb16335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9550227" name="eb163350-d733-11f0-a98b-615e6b1312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2678991" name="a22c9f70-d734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520534" name="a22c9f70-d734-11f0-a98b-615e6b1312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7757116" name="bae02b90-d734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2087871" name="bae02b90-d734-11f0-a98b-615e6b1312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7224417" name="cfe5cae0-d734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862427" name="cfe5cae0-d734-11f0-a98b-615e6b1312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6175755" name="9f10c40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095253" name="9f10c400-d735-11f0-a98b-615e6b1312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1557867" name="b3ff0ac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8646699" name="b3ff0ac0-d735-11f0-a98b-615e6b1312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6313018" name="caec07b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680637" name="caec07b0-d735-11f0-a98b-615e6b1312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28185611" name="f8faa620-d735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542053" name="f8faa620-d735-11f0-a98b-615e6b1312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4869499" name="0d9b1b0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1221838" name="0d9b1b00-d736-11f0-a98b-615e6b1312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0092510" name="2adfef1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4939641" name="2adfef10-d736-11f0-a98b-615e6b1312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5328074" name="3c9db66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9091955" name="3c9db660-d736-11f0-a98b-615e6b1312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7328742" name="bd8b6380-d736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5658779" name="bd8b6380-d736-11f0-a98b-615e6b1312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WC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519716" name="467f5b10-d737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9758075" name="467f5b10-d737-11f0-a98b-615e6b1312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3126918" name="effdb4c0-d737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0335203" name="effdb4c0-d737-11f0-a98b-615e6b1312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9972821" name="365ab4e0-d738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5484796" name="365ab4e0-d738-11f0-a98b-615e6b13120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7180458" name="c43cba60-d738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5413956" name="c43cba60-d738-11f0-a98b-615e6b13120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3817071" name="d5f48e40-d738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210341" name="d5f48e40-d738-11f0-a98b-615e6b131203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6755843" name="23901c0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655078" name="23901c00-d739-11f0-a98b-615e6b13120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3730134" name="ea35fdc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8339487" name="ea35fdc0-d739-11f0-a98b-615e6b131203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4691312" name="01c10f7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22787" name="01c10f70-d73a-11f0-a98b-615e6b131203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</w:t>
            </w:r>
          </w:p>
          <w:p>
            <w:pPr>
              <w:spacing w:before="0" w:after="0" w:line="240" w:lineRule="auto"/>
            </w:pPr>
            <w:r>
              <w:t>Bodenschüttung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Schlacke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7239673" name="a8afe4a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1346016" name="a8afe4a0-d73a-11f0-a98b-615e6b131203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9905656" name="4f53004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321627" name="4f530040-d73a-11f0-a98b-615e6b131203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7518875" name="d338b7b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9548428" name="d338b7b0-d73a-11f0-a98b-615e6b131203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8298612" name="50f3746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253493" name="50f37460-d73b-11f0-a98b-615e6b131203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6992719" name="772c002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831879" name="772c0020-d73b-11f0-a98b-615e6b131203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9235274" name="8c7474d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384178" name="8c7474d0-d73b-11f0-a98b-615e6b131203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5308546" name="41e917d0-d73c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947740" name="41e917d0-d73c-11f0-a98b-615e6b131203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9716819" name="a976d6c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2253615" name="a976d6c0-d73d-11f0-a98b-615e6b131203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4856498" name="e65f085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8284867" name="e65f0850-d73d-11f0-a98b-615e6b131203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Waschküche / Treppenhaus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0859230" name="4562ea6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5473079" name="4562ea60-d73e-11f0-a98b-615e6b131203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9076029" name="0a2cae9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064786" name="0a2cae90-d73e-11f0-a98b-615e6b131203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Nr. 10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Wasserrohr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3250510" name="c0c6e5d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066882" name="c0c6e5d0-d73e-11f0-a98b-615e6b131203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4076244" name="41a6fe6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2067715" name="41a6fe60-d73f-11f0-a98b-615e6b131203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8388830" name="5941ee9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0074895" name="5941ee90-d73f-11f0-a98b-615e6b131203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EG- DG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94776078" name="679b553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3694558" name="679b5530-d73f-11f0-a98b-615e6b131203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7971461" name="cf8c8650-d73f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5956953" name="cf8c8650-d73f-11f0-a98b-615e6b131203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EG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7239577" name="0769ac1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837123" name="0769ac10-d740-11f0-a98b-615e6b131203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582005" name="2ca22cf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19097" name="2ca22cf0-d740-11f0-a98b-615e6b131203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5814795" name="cdfaf46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3318742" name="cdfaf460-d740-11f0-a98b-615e6b131203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8713917" name="7b3f252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3065367" name="7b3f2520-d740-11f0-a98b-615e6b131203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3121878" name="e63de46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305543" name="e63de460-d740-11f0-a98b-615e6b131203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VM-48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6493070" name="4302fa00-d741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4790862" name="4302fa00-d741-11f0-a98b-615e6b131203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VM-49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1037274" name="9ef02630-d741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2940796" name="9ef02630-d741-11f0-a98b-615e6b131203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2086554" name="db562f70-d741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1878492" name="db562f70-d741-11f0-a98b-615e6b131203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VM-51</w:t>
            </w:r>
          </w:p>
        </w:tc>
        <w:tc>
          <w:p>
            <w:pPr>
              <w:spacing w:before="0" w:after="0" w:line="240" w:lineRule="auto"/>
            </w:pPr>
            <w:r>
              <w:t>Küche / Bad </w:t>
            </w:r>
          </w:p>
          <w:p>
            <w:pPr>
              <w:spacing w:before="0" w:after="0" w:line="240" w:lineRule="auto"/>
            </w:pPr>
            <w:r>
              <w:t>OG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13685" name="38080b30-d74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5575710" name="38080b30-d742-11f0-a98b-615e6b131203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VM-52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695512" name="ddac10e0-d74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4621122" name="ddac10e0-d742-11f0-a98b-615e6b131203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3864566" name="f321fe30-d742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305149" name="f321fe30-d742-11f0-a98b-615e6b131203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9166692" name="79fa41b0-d74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5317502" name="79fa41b0-d743-11f0-a98b-615e6b131203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Nr. 10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1409103" name="c99967a0-d74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24321" name="c99967a0-d743-11f0-a98b-615e6b131203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9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Rossweg 10/20, 5332 Rekingen</w:t>
          </w:r>
        </w:p>
        <w:p>
          <w:pPr>
            <w:spacing w:before="0" w:after="0"/>
          </w:pPr>
          <w:r>
            <w:t>621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footer.xml" Type="http://schemas.openxmlformats.org/officeDocument/2006/relationships/footer" Id="rId59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